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3552"/>
        <w:gridCol w:w="3552"/>
        <w:gridCol w:w="3552"/>
      </w:tblGrid>
      <w:tr w:rsidR="00A4760E" w14:paraId="47C71332" w14:textId="77777777">
        <w:trPr>
          <w:jc w:val="center"/>
        </w:trPr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64C72AC" w14:textId="77777777" w:rsidR="00A4760E" w:rsidRDefault="00E27BB1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6957CAC9" wp14:editId="680B7EF9">
                  <wp:extent cx="1874519" cy="700309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OBIERNO_CHIHUAHUA.pn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19" cy="7003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DD808E5" w14:textId="77777777" w:rsidR="00A4760E" w:rsidRDefault="00E27BB1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1C12FD43" wp14:editId="1F8AAEE9">
                  <wp:extent cx="1463040" cy="841337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IC.pn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3040" cy="841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63DA4648" w14:textId="77777777" w:rsidR="00A4760E" w:rsidRDefault="00E27BB1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2664E3A2" wp14:editId="077D802B">
                  <wp:extent cx="1874519" cy="1142686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OGO_FECI_2026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19" cy="11426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6128F56" w14:textId="3C8792AA" w:rsidR="00A4760E" w:rsidRDefault="00E27BB1">
      <w:pPr>
        <w:spacing w:after="20"/>
        <w:jc w:val="center"/>
        <w:rPr>
          <w:b/>
          <w:color w:val="6A1B9A"/>
          <w:sz w:val="30"/>
          <w:lang w:val="es-MX"/>
        </w:rPr>
      </w:pPr>
      <w:r w:rsidRPr="009E363E">
        <w:rPr>
          <w:b/>
          <w:color w:val="6A1B9A"/>
          <w:sz w:val="30"/>
          <w:lang w:val="es-MX"/>
        </w:rPr>
        <w:t xml:space="preserve">Carta de </w:t>
      </w:r>
      <w:r w:rsidR="000B76F1">
        <w:rPr>
          <w:b/>
          <w:color w:val="6A1B9A"/>
          <w:sz w:val="30"/>
          <w:lang w:val="es-MX"/>
        </w:rPr>
        <w:t>autorización de uso de datos personales, toma de fotografías y video</w:t>
      </w:r>
    </w:p>
    <w:p w14:paraId="5DA8F368" w14:textId="77777777" w:rsidR="009E363E" w:rsidRPr="009E363E" w:rsidRDefault="009E363E">
      <w:pPr>
        <w:spacing w:after="20"/>
        <w:jc w:val="center"/>
        <w:rPr>
          <w:lang w:val="es-MX"/>
        </w:rPr>
      </w:pPr>
    </w:p>
    <w:p w14:paraId="4111D0D3" w14:textId="6CAAA8C2" w:rsidR="00A4760E" w:rsidRDefault="00E27BB1" w:rsidP="000B76F1">
      <w:pPr>
        <w:spacing w:after="80"/>
        <w:rPr>
          <w:i/>
          <w:color w:val="4B5563"/>
          <w:sz w:val="17"/>
          <w:lang w:val="es-MX"/>
        </w:rPr>
      </w:pPr>
      <w:r w:rsidRPr="009E363E">
        <w:rPr>
          <w:i/>
          <w:color w:val="4B5563"/>
          <w:sz w:val="17"/>
          <w:lang w:val="es-MX"/>
        </w:rPr>
        <w:t xml:space="preserve"> </w:t>
      </w:r>
    </w:p>
    <w:p w14:paraId="7E9B8A15" w14:textId="63BC8287" w:rsidR="00AD6502" w:rsidRDefault="00AD6502" w:rsidP="00AD6502">
      <w:pPr>
        <w:pStyle w:val="NormalWeb"/>
        <w:spacing w:before="0" w:beforeAutospacing="0" w:after="160" w:afterAutospacing="0"/>
        <w:jc w:val="both"/>
      </w:pPr>
      <w:r>
        <w:rPr>
          <w:rFonts w:ascii="Arial" w:hAnsi="Arial" w:cs="Arial"/>
          <w:color w:val="000000"/>
          <w:sz w:val="20"/>
          <w:szCs w:val="20"/>
        </w:rPr>
        <w:t>Declaro de manera libre, expresa, inequívoca e informada, que,</w:t>
      </w:r>
      <w:r w:rsidR="00F07C5C">
        <w:rPr>
          <w:rFonts w:ascii="Arial" w:hAnsi="Arial" w:cs="Arial"/>
          <w:color w:val="000000"/>
          <w:sz w:val="20"/>
          <w:szCs w:val="20"/>
        </w:rPr>
        <w:t xml:space="preserve"> el Instituto de Innovación y Competitividad</w:t>
      </w:r>
      <w:r>
        <w:rPr>
          <w:rFonts w:ascii="Arial" w:hAnsi="Arial" w:cs="Arial"/>
          <w:color w:val="000000"/>
          <w:sz w:val="20"/>
          <w:szCs w:val="20"/>
        </w:rPr>
        <w:t xml:space="preserve"> me comunicó mediante el aviso de privacidad publicado</w:t>
      </w:r>
      <w:r w:rsidR="00A0386C">
        <w:rPr>
          <w:rFonts w:ascii="Arial" w:hAnsi="Arial" w:cs="Arial"/>
          <w:color w:val="000000"/>
          <w:sz w:val="20"/>
          <w:szCs w:val="20"/>
        </w:rPr>
        <w:t xml:space="preserve"> en </w:t>
      </w:r>
      <w:r w:rsidR="00A0386C" w:rsidRPr="00A0386C">
        <w:rPr>
          <w:rFonts w:ascii="Arial" w:hAnsi="Arial" w:cs="Arial"/>
          <w:color w:val="000000"/>
          <w:sz w:val="20"/>
          <w:szCs w:val="20"/>
        </w:rPr>
        <w:t>https://i2c.com.mx/privacidad/AVISO_DE_PRIVACIDAD_INTEGRAL.pdf</w:t>
      </w:r>
      <w:r>
        <w:rPr>
          <w:rFonts w:ascii="Arial" w:hAnsi="Arial" w:cs="Arial"/>
          <w:color w:val="000000"/>
          <w:sz w:val="20"/>
          <w:szCs w:val="20"/>
        </w:rPr>
        <w:t xml:space="preserve">, sobre el tratamiento que se les dará a mis datos personales, derivado de mi participación en la feria de ciencias a nivel nacional llamada Feria </w:t>
      </w:r>
      <w:r w:rsidR="00A0386C">
        <w:rPr>
          <w:rFonts w:ascii="Arial" w:hAnsi="Arial" w:cs="Arial"/>
          <w:color w:val="000000"/>
          <w:sz w:val="20"/>
          <w:szCs w:val="20"/>
        </w:rPr>
        <w:t>Estatal</w:t>
      </w:r>
      <w:r>
        <w:rPr>
          <w:rFonts w:ascii="Arial" w:hAnsi="Arial" w:cs="Arial"/>
          <w:color w:val="000000"/>
          <w:sz w:val="20"/>
          <w:szCs w:val="20"/>
        </w:rPr>
        <w:t xml:space="preserve"> de Ciencias e Ingenierías (FECI).  </w:t>
      </w:r>
    </w:p>
    <w:p w14:paraId="300D4330" w14:textId="1ED20C46" w:rsidR="00AD6502" w:rsidRPr="004B681B" w:rsidRDefault="00AD6502" w:rsidP="00AD6502">
      <w:pPr>
        <w:pStyle w:val="NormalWeb"/>
        <w:spacing w:before="0" w:beforeAutospacing="0" w:after="160" w:afterAutospacing="0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A través del aviso de privacidad mencionado en el párrafo anterior del presente documento, se me comunicó sobre las finalidades a las cuales serán sometidos mis datos personales, siendo las siguientes: seguimiento a la inscripción, evaluación de los proyectos, generar constancias, datos de control, informes estadísticos y aclaración de dudas. Asimismo, que serán protegidos de conformidad con la</w:t>
      </w:r>
      <w:r w:rsidR="00C37ED9" w:rsidRPr="004B681B">
        <w:rPr>
          <w:rFonts w:ascii="Arial" w:hAnsi="Arial" w:cs="Arial"/>
          <w:color w:val="000000"/>
          <w:sz w:val="20"/>
          <w:szCs w:val="20"/>
        </w:rPr>
        <w:t xml:space="preserve"> Ley de Protección de Datos Personales del Estado de Chihuahua</w:t>
      </w:r>
      <w:r w:rsidR="004B681B">
        <w:rPr>
          <w:rFonts w:ascii="Arial" w:hAnsi="Arial" w:cs="Arial"/>
          <w:color w:val="000000"/>
          <w:sz w:val="20"/>
          <w:szCs w:val="20"/>
        </w:rPr>
        <w:t>.</w:t>
      </w:r>
    </w:p>
    <w:p w14:paraId="07D75026" w14:textId="42BB25A0" w:rsidR="00AD6502" w:rsidRDefault="00AD6502" w:rsidP="00AD6502">
      <w:pPr>
        <w:pStyle w:val="NormalWeb"/>
        <w:spacing w:before="0" w:beforeAutospacing="0" w:after="160" w:afterAutospacing="0"/>
        <w:jc w:val="both"/>
      </w:pPr>
      <w:r>
        <w:rPr>
          <w:rFonts w:ascii="Arial" w:hAnsi="Arial" w:cs="Arial"/>
          <w:color w:val="000000"/>
          <w:sz w:val="20"/>
          <w:szCs w:val="20"/>
        </w:rPr>
        <w:t>También se me indicó que, de acuerdo al convenio de colaboración celebrado por una parte el</w:t>
      </w:r>
      <w:r w:rsidR="00C37ED9">
        <w:rPr>
          <w:rFonts w:ascii="Arial" w:hAnsi="Arial" w:cs="Arial"/>
          <w:color w:val="000000"/>
          <w:sz w:val="20"/>
          <w:szCs w:val="20"/>
        </w:rPr>
        <w:t xml:space="preserve"> Instituto de Innovación y Competitividad</w:t>
      </w:r>
      <w:r>
        <w:rPr>
          <w:rFonts w:ascii="Arial" w:hAnsi="Arial" w:cs="Arial"/>
          <w:color w:val="000000"/>
          <w:sz w:val="20"/>
          <w:szCs w:val="20"/>
        </w:rPr>
        <w:t xml:space="preserve"> y por otra parte la Red Nacional de Consejos y Organismos Estatales de Ciencia y Tecnología A.C. (REDNACECYT), cuyo objetivo es establecer las bases y procedimientos de colaboración mutua con el fin de realizar la feria de ciencias a nivel nacional llamada Feria Mexicana de Ciencias e Ingenierías (FEMECI), y con base en las finalidades detalladas con antelación, mis datos personales serán revisados por las organizaciones que son miembros de la REDNACECYT.</w:t>
      </w:r>
    </w:p>
    <w:p w14:paraId="6A2A6EC2" w14:textId="77777777" w:rsidR="00AD6502" w:rsidRDefault="00AD6502" w:rsidP="00AD6502">
      <w:pPr>
        <w:pStyle w:val="NormalWeb"/>
        <w:spacing w:before="0" w:beforeAutospacing="0" w:after="160" w:afterAutospacing="0"/>
        <w:jc w:val="both"/>
      </w:pPr>
      <w:r>
        <w:rPr>
          <w:rFonts w:ascii="Arial" w:hAnsi="Arial" w:cs="Arial"/>
          <w:color w:val="000000"/>
          <w:sz w:val="20"/>
          <w:szCs w:val="20"/>
        </w:rPr>
        <w:t>Declaro que la información por mí proporcionada es veraz, completa, exacta, actualizada y verificable. Expuesto lo anterior:</w:t>
      </w:r>
    </w:p>
    <w:p w14:paraId="78E80814" w14:textId="77777777" w:rsidR="00AD6502" w:rsidRDefault="00AD6502" w:rsidP="00AD6502">
      <w:pPr>
        <w:pStyle w:val="NormalWeb"/>
        <w:numPr>
          <w:ilvl w:val="0"/>
          <w:numId w:val="10"/>
        </w:numPr>
        <w:spacing w:before="0" w:beforeAutospacing="0" w:after="0" w:afterAutospacing="0"/>
        <w:jc w:val="both"/>
        <w:textAlignment w:val="baseline"/>
        <w:rPr>
          <w:rFonts w:ascii="Noto Sans Symbols" w:hAnsi="Noto Sans Symbols"/>
          <w:b/>
          <w:bCs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Autorizo transferir mis datos personales entre los integrantes de la Red Nacional de Consejos y Organismos Estatales de Ciencia y Tecnología A.C. (REDNACECYT).</w:t>
      </w:r>
    </w:p>
    <w:p w14:paraId="788ACDEA" w14:textId="0735CE07" w:rsidR="00AD6502" w:rsidRDefault="00AD6502" w:rsidP="00AD6502">
      <w:pPr>
        <w:pStyle w:val="NormalWeb"/>
        <w:numPr>
          <w:ilvl w:val="0"/>
          <w:numId w:val="10"/>
        </w:numPr>
        <w:spacing w:before="0" w:beforeAutospacing="0" w:after="0" w:afterAutospacing="0"/>
        <w:jc w:val="both"/>
        <w:textAlignment w:val="baseline"/>
        <w:rPr>
          <w:rFonts w:ascii="Noto Sans Symbols" w:hAnsi="Noto Sans Symbols"/>
          <w:b/>
          <w:bCs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Autorizo</w:t>
      </w:r>
      <w:r w:rsidR="00C37ED9">
        <w:rPr>
          <w:rFonts w:ascii="Arial" w:hAnsi="Arial" w:cs="Arial"/>
          <w:b/>
          <w:bCs/>
          <w:color w:val="000000"/>
          <w:sz w:val="20"/>
          <w:szCs w:val="20"/>
        </w:rPr>
        <w:t xml:space="preserve"> al Instituto de Innovación y Competitividad y al Gobierno del Estado de Chihuahua,</w:t>
      </w: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 el tratamiento de mis datos personales proporcionados, incluyendo aquellos que son considerados sensibles y que requieren de especial protección: imagen y/o fotografía.</w:t>
      </w:r>
    </w:p>
    <w:p w14:paraId="000A8485" w14:textId="7822EDD1" w:rsidR="00AD6502" w:rsidRPr="003C1E42" w:rsidRDefault="00AD6502" w:rsidP="00AD6502">
      <w:pPr>
        <w:pStyle w:val="NormalWeb"/>
        <w:numPr>
          <w:ilvl w:val="0"/>
          <w:numId w:val="10"/>
        </w:numPr>
        <w:spacing w:before="0" w:beforeAutospacing="0" w:after="160" w:afterAutospacing="0"/>
        <w:jc w:val="both"/>
        <w:textAlignment w:val="baseline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Autorizo</w:t>
      </w:r>
      <w:r w:rsidR="00C37ED9">
        <w:rPr>
          <w:rFonts w:ascii="Arial" w:hAnsi="Arial" w:cs="Arial"/>
          <w:b/>
          <w:bCs/>
          <w:color w:val="000000"/>
          <w:sz w:val="20"/>
          <w:szCs w:val="20"/>
        </w:rPr>
        <w:t xml:space="preserve"> Instituto de Innovación y Competitividad y al Gobierno del Estado de Chihuahua, </w:t>
      </w: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la toma de fotografías a mi persona y su divulgación como evidencia física de participación en la Feria </w:t>
      </w:r>
      <w:r w:rsidR="00C37ED9">
        <w:rPr>
          <w:rFonts w:ascii="Arial" w:hAnsi="Arial" w:cs="Arial"/>
          <w:b/>
          <w:bCs/>
          <w:color w:val="000000"/>
          <w:sz w:val="20"/>
          <w:szCs w:val="20"/>
        </w:rPr>
        <w:t xml:space="preserve">Estatal de </w:t>
      </w: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 Ciencias e Ingenierías:</w:t>
      </w:r>
      <w:r w:rsidR="00C37ED9">
        <w:rPr>
          <w:rFonts w:ascii="Arial" w:hAnsi="Arial" w:cs="Arial"/>
          <w:b/>
          <w:bCs/>
          <w:color w:val="000000"/>
          <w:sz w:val="20"/>
          <w:szCs w:val="20"/>
        </w:rPr>
        <w:t xml:space="preserve"> Chihuahua</w:t>
      </w: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 202</w:t>
      </w:r>
      <w:r w:rsidR="00C37ED9">
        <w:rPr>
          <w:rFonts w:ascii="Arial" w:hAnsi="Arial" w:cs="Arial"/>
          <w:b/>
          <w:bCs/>
          <w:color w:val="000000"/>
          <w:sz w:val="20"/>
          <w:szCs w:val="20"/>
        </w:rPr>
        <w:t>6</w:t>
      </w: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 (FECI).  </w:t>
      </w:r>
    </w:p>
    <w:p w14:paraId="2E8A9532" w14:textId="16EC697B" w:rsidR="00AD6502" w:rsidRDefault="00AD6502" w:rsidP="00AD6502">
      <w:pPr>
        <w:pStyle w:val="NormalWeb"/>
        <w:spacing w:before="0" w:beforeAutospacing="0" w:after="160" w:afterAutospacing="0"/>
        <w:jc w:val="both"/>
      </w:pPr>
      <w:r>
        <w:rPr>
          <w:rFonts w:ascii="Arial" w:hAnsi="Arial" w:cs="Arial"/>
          <w:color w:val="000000"/>
          <w:sz w:val="20"/>
          <w:szCs w:val="20"/>
        </w:rPr>
        <w:t>Adicionalmente, se me ha informado de manera clara y comprensible que</w:t>
      </w:r>
      <w:r w:rsidR="003C1E42" w:rsidRPr="003C1E42">
        <w:rPr>
          <w:rFonts w:ascii="Arial" w:hAnsi="Arial" w:cs="Arial"/>
          <w:color w:val="000000"/>
          <w:sz w:val="20"/>
          <w:szCs w:val="20"/>
        </w:rPr>
        <w:t xml:space="preserve"> </w:t>
      </w:r>
      <w:r w:rsidR="003C1E42">
        <w:rPr>
          <w:rFonts w:ascii="Arial" w:hAnsi="Arial" w:cs="Arial"/>
          <w:color w:val="000000"/>
          <w:sz w:val="20"/>
          <w:szCs w:val="20"/>
        </w:rPr>
        <w:t xml:space="preserve">el </w:t>
      </w:r>
      <w:r w:rsidR="003C1E42" w:rsidRPr="003C1E42">
        <w:rPr>
          <w:rFonts w:ascii="Arial" w:hAnsi="Arial" w:cs="Arial"/>
          <w:color w:val="000000"/>
          <w:sz w:val="20"/>
          <w:szCs w:val="20"/>
        </w:rPr>
        <w:t>Instituto de Innovación y Competitividad se encuentra facultado como organismo descentralizado del Gobierno del Estado de Chihuahua de conformidad con el Artículo 6 fracción V de la Ley de Protección de Datos Personales del Estado de Chihuahua por lo que recaba sus datos personales y datos personales de naturaleza sensible como una institución formal y seria, sin embargo si  consider</w:t>
      </w:r>
      <w:r w:rsidR="003C1E42">
        <w:rPr>
          <w:rFonts w:ascii="Arial" w:hAnsi="Arial" w:cs="Arial"/>
          <w:color w:val="000000"/>
          <w:sz w:val="20"/>
          <w:szCs w:val="20"/>
        </w:rPr>
        <w:t>o</w:t>
      </w:r>
      <w:r w:rsidR="003C1E42" w:rsidRPr="003C1E42">
        <w:rPr>
          <w:rFonts w:ascii="Arial" w:hAnsi="Arial" w:cs="Arial"/>
          <w:color w:val="000000"/>
          <w:sz w:val="20"/>
          <w:szCs w:val="20"/>
        </w:rPr>
        <w:t xml:space="preserve"> que </w:t>
      </w:r>
      <w:r w:rsidR="003C1E42">
        <w:rPr>
          <w:rFonts w:ascii="Arial" w:hAnsi="Arial" w:cs="Arial"/>
          <w:color w:val="000000"/>
          <w:sz w:val="20"/>
          <w:szCs w:val="20"/>
        </w:rPr>
        <w:t>mi</w:t>
      </w:r>
      <w:r w:rsidR="003C1E42" w:rsidRPr="003C1E42">
        <w:rPr>
          <w:rFonts w:ascii="Arial" w:hAnsi="Arial" w:cs="Arial"/>
          <w:color w:val="000000"/>
          <w:sz w:val="20"/>
          <w:szCs w:val="20"/>
        </w:rPr>
        <w:t xml:space="preserve"> derecho de protección de datos personales ha sido lesionado o que en el tratamiento de </w:t>
      </w:r>
      <w:r w:rsidR="003C1E42">
        <w:rPr>
          <w:rFonts w:ascii="Arial" w:hAnsi="Arial" w:cs="Arial"/>
          <w:color w:val="000000"/>
          <w:sz w:val="20"/>
          <w:szCs w:val="20"/>
        </w:rPr>
        <w:t>mis</w:t>
      </w:r>
      <w:r w:rsidR="003C1E42" w:rsidRPr="003C1E42">
        <w:rPr>
          <w:rFonts w:ascii="Arial" w:hAnsi="Arial" w:cs="Arial"/>
          <w:color w:val="000000"/>
          <w:sz w:val="20"/>
          <w:szCs w:val="20"/>
        </w:rPr>
        <w:t xml:space="preserve"> datos personales existe alguna violación a las disposiciones previstas en la Ley de Protección de Datos Personales del Estado de Chihuahua, pod</w:t>
      </w:r>
      <w:r w:rsidR="003C1E42">
        <w:rPr>
          <w:rFonts w:ascii="Arial" w:hAnsi="Arial" w:cs="Arial"/>
          <w:color w:val="000000"/>
          <w:sz w:val="20"/>
          <w:szCs w:val="20"/>
        </w:rPr>
        <w:t>ré</w:t>
      </w:r>
      <w:r w:rsidR="003C1E42" w:rsidRPr="003C1E42">
        <w:rPr>
          <w:rFonts w:ascii="Arial" w:hAnsi="Arial" w:cs="Arial"/>
          <w:color w:val="000000"/>
          <w:sz w:val="20"/>
          <w:szCs w:val="20"/>
        </w:rPr>
        <w:t xml:space="preserve"> interponer la queja o denuncia correspondiente ante el Instituto Chihuahuense para la Transparencia y Acceso a la Información Pública (ICHITAIP), </w:t>
      </w:r>
      <w:r w:rsidR="003C1E42">
        <w:rPr>
          <w:rFonts w:ascii="Arial" w:hAnsi="Arial" w:cs="Arial"/>
          <w:color w:val="000000"/>
          <w:sz w:val="20"/>
          <w:szCs w:val="20"/>
        </w:rPr>
        <w:t xml:space="preserve">en </w:t>
      </w:r>
      <w:r w:rsidR="003C1E42" w:rsidRPr="003C1E42">
        <w:rPr>
          <w:rFonts w:ascii="Arial" w:hAnsi="Arial" w:cs="Arial"/>
          <w:color w:val="000000"/>
          <w:sz w:val="20"/>
          <w:szCs w:val="20"/>
        </w:rPr>
        <w:t>www.ichitaip.org.mx o a los teléfonos (614)201 33 00 y lada sin costo 01 800 300 25 25</w:t>
      </w:r>
      <w:r w:rsidR="000B76F1">
        <w:rPr>
          <w:rFonts w:ascii="Arial" w:hAnsi="Arial" w:cs="Arial"/>
          <w:color w:val="000000"/>
          <w:sz w:val="20"/>
          <w:szCs w:val="20"/>
        </w:rPr>
        <w:t>.</w:t>
      </w:r>
    </w:p>
    <w:p w14:paraId="158A5F75" w14:textId="77777777" w:rsidR="00AD6502" w:rsidRDefault="00AD6502" w:rsidP="00AD6502">
      <w:pPr>
        <w:pStyle w:val="NormalWeb"/>
        <w:spacing w:before="0" w:beforeAutospacing="0" w:after="160" w:afterAutospacing="0"/>
        <w:jc w:val="both"/>
      </w:pPr>
      <w:r>
        <w:rPr>
          <w:rFonts w:ascii="Arial" w:hAnsi="Arial" w:cs="Arial"/>
          <w:color w:val="000000"/>
          <w:sz w:val="20"/>
          <w:szCs w:val="20"/>
        </w:rPr>
        <w:t>Manifiesto que en la presente autorización no medió error, mala fe, violencia o dolo que puedan afectar mi voluntad como titular de datos personales.</w:t>
      </w:r>
    </w:p>
    <w:p w14:paraId="787CC6C5" w14:textId="77777777" w:rsidR="00AD6502" w:rsidRDefault="00AD6502" w:rsidP="00AD6502">
      <w:pPr>
        <w:pStyle w:val="NormalWeb"/>
        <w:spacing w:before="0" w:beforeAutospacing="0" w:after="160" w:afterAutospacing="0"/>
        <w:jc w:val="both"/>
      </w:pPr>
      <w:r>
        <w:rPr>
          <w:rFonts w:ascii="Arial" w:hAnsi="Arial" w:cs="Arial"/>
          <w:color w:val="000000"/>
          <w:sz w:val="20"/>
          <w:szCs w:val="20"/>
        </w:rPr>
        <w:t>Nombre y firma del titular: __________________________________________________</w:t>
      </w:r>
    </w:p>
    <w:p w14:paraId="65E26767" w14:textId="77777777" w:rsidR="00AD6502" w:rsidRDefault="00AD6502" w:rsidP="00AD6502">
      <w:pPr>
        <w:pStyle w:val="NormalWeb"/>
        <w:spacing w:before="0" w:beforeAutospacing="0" w:after="160" w:afterAutospacing="0"/>
        <w:jc w:val="both"/>
      </w:pPr>
      <w:r>
        <w:rPr>
          <w:rFonts w:ascii="Arial" w:hAnsi="Arial" w:cs="Arial"/>
          <w:color w:val="000000"/>
          <w:sz w:val="20"/>
          <w:szCs w:val="20"/>
        </w:rPr>
        <w:t>Fecha: ____ / ____ / ________</w:t>
      </w:r>
    </w:p>
    <w:p w14:paraId="439E2E48" w14:textId="77777777" w:rsidR="009E363E" w:rsidRPr="009E363E" w:rsidRDefault="009E363E">
      <w:pPr>
        <w:spacing w:after="80"/>
        <w:jc w:val="center"/>
        <w:rPr>
          <w:lang w:val="es-MX"/>
        </w:rPr>
      </w:pPr>
    </w:p>
    <w:sectPr w:rsidR="009E363E" w:rsidRPr="009E363E" w:rsidSect="00034616">
      <w:footerReference w:type="default" r:id="rId11"/>
      <w:pgSz w:w="12240" w:h="15840"/>
      <w:pgMar w:top="648" w:right="792" w:bottom="648" w:left="792" w:header="288" w:footer="28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FD8150" w14:textId="77777777" w:rsidR="008972EE" w:rsidRDefault="008972EE">
      <w:pPr>
        <w:spacing w:after="0"/>
      </w:pPr>
      <w:r>
        <w:separator/>
      </w:r>
    </w:p>
  </w:endnote>
  <w:endnote w:type="continuationSeparator" w:id="0">
    <w:p w14:paraId="21FB22AD" w14:textId="77777777" w:rsidR="008972EE" w:rsidRDefault="008972E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Noto Sans Symbols">
    <w:altName w:val="Calibri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0066D" w14:textId="77777777" w:rsidR="00A4760E" w:rsidRPr="009E363E" w:rsidRDefault="00E27BB1">
    <w:pPr>
      <w:pStyle w:val="Piedepgina"/>
      <w:jc w:val="center"/>
      <w:rPr>
        <w:lang w:val="es-MX"/>
      </w:rPr>
    </w:pPr>
    <w:r w:rsidRPr="009E363E">
      <w:rPr>
        <w:color w:val="6B7280"/>
        <w:sz w:val="14"/>
        <w:lang w:val="es-MX"/>
      </w:rPr>
      <w:t>FECI Chihuahua 2026 | Instituto de Innovación y Competitividad | Formato oficial de apoyo para registro y revisión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A1F462" w14:textId="77777777" w:rsidR="008972EE" w:rsidRDefault="008972EE">
      <w:pPr>
        <w:spacing w:after="0"/>
      </w:pPr>
      <w:r>
        <w:separator/>
      </w:r>
    </w:p>
  </w:footnote>
  <w:footnote w:type="continuationSeparator" w:id="0">
    <w:p w14:paraId="1A3C88A7" w14:textId="77777777" w:rsidR="008972EE" w:rsidRDefault="008972EE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connmero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connmero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convieta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convieta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connme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1F622545"/>
    <w:multiLevelType w:val="multilevel"/>
    <w:tmpl w:val="26D65E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399749868">
    <w:abstractNumId w:val="8"/>
  </w:num>
  <w:num w:numId="2" w16cid:durableId="1216238754">
    <w:abstractNumId w:val="6"/>
  </w:num>
  <w:num w:numId="3" w16cid:durableId="1076902186">
    <w:abstractNumId w:val="5"/>
  </w:num>
  <w:num w:numId="4" w16cid:durableId="1626546240">
    <w:abstractNumId w:val="4"/>
  </w:num>
  <w:num w:numId="5" w16cid:durableId="1680161200">
    <w:abstractNumId w:val="7"/>
  </w:num>
  <w:num w:numId="6" w16cid:durableId="859927331">
    <w:abstractNumId w:val="3"/>
  </w:num>
  <w:num w:numId="7" w16cid:durableId="348987186">
    <w:abstractNumId w:val="2"/>
  </w:num>
  <w:num w:numId="8" w16cid:durableId="1657688521">
    <w:abstractNumId w:val="1"/>
  </w:num>
  <w:num w:numId="9" w16cid:durableId="689256533">
    <w:abstractNumId w:val="0"/>
  </w:num>
  <w:num w:numId="10" w16cid:durableId="119245739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34616"/>
    <w:rsid w:val="0006063C"/>
    <w:rsid w:val="000B76F1"/>
    <w:rsid w:val="0015074B"/>
    <w:rsid w:val="0029639D"/>
    <w:rsid w:val="00326F90"/>
    <w:rsid w:val="003C1E42"/>
    <w:rsid w:val="004B681B"/>
    <w:rsid w:val="008972EE"/>
    <w:rsid w:val="00966EE2"/>
    <w:rsid w:val="009E363E"/>
    <w:rsid w:val="00A0386C"/>
    <w:rsid w:val="00A4760E"/>
    <w:rsid w:val="00AA1D8D"/>
    <w:rsid w:val="00AD6502"/>
    <w:rsid w:val="00B47730"/>
    <w:rsid w:val="00C37ED9"/>
    <w:rsid w:val="00CB0664"/>
    <w:rsid w:val="00CB7C77"/>
    <w:rsid w:val="00CC4407"/>
    <w:rsid w:val="00D54A6E"/>
    <w:rsid w:val="00E27BB1"/>
    <w:rsid w:val="00F07C5C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17D80C04"/>
  <w14:defaultImageDpi w14:val="300"/>
  <w15:docId w15:val="{C4AD3390-3C44-4353-8EBA-4A2EDC949A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C693F"/>
    <w:pPr>
      <w:spacing w:after="60" w:line="240" w:lineRule="auto"/>
    </w:pPr>
    <w:rPr>
      <w:rFonts w:ascii="Arial" w:hAnsi="Arial"/>
      <w:color w:val="1F2937"/>
      <w:sz w:val="19"/>
    </w:rPr>
  </w:style>
  <w:style w:type="paragraph" w:styleId="Ttulo1">
    <w:name w:val="heading 1"/>
    <w:basedOn w:val="Normal"/>
    <w:next w:val="Normal"/>
    <w:link w:val="Ttulo1Car"/>
    <w:uiPriority w:val="9"/>
    <w:qFormat/>
    <w:rsid w:val="00FC693F"/>
    <w:pPr>
      <w:keepNext/>
      <w:keepLines/>
      <w:spacing w:before="120"/>
      <w:outlineLvl w:val="0"/>
    </w:pPr>
    <w:rPr>
      <w:rFonts w:asciiTheme="majorHAnsi" w:eastAsiaTheme="majorEastAsia" w:hAnsiTheme="majorHAnsi" w:cstheme="majorBidi"/>
      <w:b/>
      <w:bCs/>
      <w:color w:val="6A1B9A"/>
      <w:sz w:val="23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FC693F"/>
    <w:pPr>
      <w:keepNext/>
      <w:keepLines/>
      <w:spacing w:before="120"/>
      <w:outlineLvl w:val="1"/>
    </w:pPr>
    <w:rPr>
      <w:rFonts w:asciiTheme="majorHAnsi" w:eastAsiaTheme="majorEastAsia" w:hAnsiTheme="majorHAnsi" w:cstheme="majorBidi"/>
      <w:b/>
      <w:bCs/>
      <w:color w:val="0B4FA8"/>
      <w:sz w:val="21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618BF"/>
  </w:style>
  <w:style w:type="paragraph" w:styleId="Piedepgina">
    <w:name w:val="footer"/>
    <w:basedOn w:val="Normal"/>
    <w:link w:val="PiedepginaCar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618BF"/>
  </w:style>
  <w:style w:type="paragraph" w:styleId="Sinespaciado">
    <w:name w:val="No Spacing"/>
    <w:uiPriority w:val="1"/>
    <w:qFormat/>
    <w:rsid w:val="00FC693F"/>
    <w:pPr>
      <w:spacing w:after="0" w:line="240" w:lineRule="auto"/>
    </w:pPr>
  </w:style>
  <w:style w:type="character" w:customStyle="1" w:styleId="Ttulo1Car">
    <w:name w:val="Título 1 Car"/>
    <w:basedOn w:val="Fuentedeprrafopredeter"/>
    <w:link w:val="Ttulo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">
    <w:name w:val="Title"/>
    <w:basedOn w:val="Normal"/>
    <w:next w:val="Normal"/>
    <w:link w:val="TtuloCar"/>
    <w:uiPriority w:val="10"/>
    <w:qFormat/>
    <w:rsid w:val="00FC693F"/>
    <w:pPr>
      <w:pBdr>
        <w:bottom w:val="single" w:sz="8" w:space="4" w:color="4F81BD" w:themeColor="accent1"/>
      </w:pBdr>
      <w:spacing w:before="120"/>
      <w:contextualSpacing/>
    </w:pPr>
    <w:rPr>
      <w:rFonts w:asciiTheme="majorHAnsi" w:eastAsiaTheme="majorEastAsia" w:hAnsiTheme="majorHAnsi" w:cstheme="majorBidi"/>
      <w:b/>
      <w:color w:val="6A1B9A"/>
      <w:spacing w:val="5"/>
      <w:kern w:val="28"/>
      <w:sz w:val="3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tulo">
    <w:name w:val="Subtitle"/>
    <w:basedOn w:val="Normal"/>
    <w:next w:val="Normal"/>
    <w:link w:val="SubttuloC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tuloCar">
    <w:name w:val="Subtítulo Car"/>
    <w:basedOn w:val="Fuentedeprrafopredeter"/>
    <w:link w:val="Subttulo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Prrafodelista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Textoindependiente">
    <w:name w:val="Body Text"/>
    <w:basedOn w:val="Normal"/>
    <w:link w:val="TextoindependienteCar"/>
    <w:uiPriority w:val="99"/>
    <w:unhideWhenUsed/>
    <w:rsid w:val="00AA1D8D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AA1D8D"/>
  </w:style>
  <w:style w:type="paragraph" w:styleId="Textoindependiente2">
    <w:name w:val="Body Text 2"/>
    <w:basedOn w:val="Normal"/>
    <w:link w:val="Textoindependiente2Car"/>
    <w:uiPriority w:val="99"/>
    <w:unhideWhenUsed/>
    <w:rsid w:val="00AA1D8D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AA1D8D"/>
  </w:style>
  <w:style w:type="paragraph" w:styleId="Textoindependiente3">
    <w:name w:val="Body Text 3"/>
    <w:basedOn w:val="Normal"/>
    <w:link w:val="Textoindependiente3C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AA1D8D"/>
    <w:rPr>
      <w:sz w:val="16"/>
      <w:szCs w:val="16"/>
    </w:rPr>
  </w:style>
  <w:style w:type="paragraph" w:styleId="Lista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aconvietas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aconvietas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aconvietas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aconnmeros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aconnmeros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aconnmeros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Continuarlista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Continuarlista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Continuarlista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Textomacro">
    <w:name w:val="macro"/>
    <w:link w:val="TextomacroC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xtomacroCar">
    <w:name w:val="Texto macro Car"/>
    <w:basedOn w:val="Fuentedeprrafopredeter"/>
    <w:link w:val="Textomacro"/>
    <w:uiPriority w:val="99"/>
    <w:rsid w:val="0029639D"/>
    <w:rPr>
      <w:rFonts w:ascii="Courier" w:hAnsi="Courier"/>
      <w:sz w:val="20"/>
      <w:szCs w:val="20"/>
    </w:rPr>
  </w:style>
  <w:style w:type="paragraph" w:styleId="Cita">
    <w:name w:val="Quote"/>
    <w:basedOn w:val="Normal"/>
    <w:next w:val="Normal"/>
    <w:link w:val="CitaCar"/>
    <w:uiPriority w:val="29"/>
    <w:qFormat/>
    <w:rsid w:val="00FC693F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FC693F"/>
    <w:rPr>
      <w:i/>
      <w:iCs/>
      <w:color w:val="000000" w:themeColor="text1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character" w:styleId="Fuerte">
    <w:name w:val="Strong"/>
    <w:basedOn w:val="Fuentedeprrafopredeter"/>
    <w:uiPriority w:val="22"/>
    <w:qFormat/>
    <w:rsid w:val="00FC693F"/>
    <w:rPr>
      <w:b/>
      <w:bCs/>
    </w:rPr>
  </w:style>
  <w:style w:type="character" w:styleId="nfasis">
    <w:name w:val="Emphasis"/>
    <w:basedOn w:val="Fuentedeprrafopredeter"/>
    <w:uiPriority w:val="20"/>
    <w:qFormat/>
    <w:rsid w:val="00FC693F"/>
    <w:rPr>
      <w:i/>
      <w:iCs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C693F"/>
    <w:rPr>
      <w:b/>
      <w:bCs/>
      <w:i/>
      <w:iCs/>
      <w:color w:val="4F81BD" w:themeColor="accent1"/>
    </w:rPr>
  </w:style>
  <w:style w:type="character" w:styleId="nfasissutil">
    <w:name w:val="Subtle Emphasis"/>
    <w:basedOn w:val="Fuentedeprrafopredeter"/>
    <w:uiPriority w:val="19"/>
    <w:qFormat/>
    <w:rsid w:val="00FC693F"/>
    <w:rPr>
      <w:i/>
      <w:iCs/>
      <w:color w:val="808080" w:themeColor="text1" w:themeTint="7F"/>
    </w:rPr>
  </w:style>
  <w:style w:type="character" w:styleId="nfasisintenso">
    <w:name w:val="Intense Emphasis"/>
    <w:basedOn w:val="Fuentedeprrafopredeter"/>
    <w:uiPriority w:val="21"/>
    <w:qFormat/>
    <w:rsid w:val="00FC693F"/>
    <w:rPr>
      <w:b/>
      <w:bCs/>
      <w:i/>
      <w:iCs/>
      <w:color w:val="4F81BD" w:themeColor="accent1"/>
    </w:rPr>
  </w:style>
  <w:style w:type="character" w:styleId="Referenciasutil">
    <w:name w:val="Subtle Reference"/>
    <w:basedOn w:val="Fuentedeprrafopredeter"/>
    <w:uiPriority w:val="31"/>
    <w:qFormat/>
    <w:rsid w:val="00FC693F"/>
    <w:rPr>
      <w:smallCaps/>
      <w:color w:val="C0504D" w:themeColor="accent2"/>
      <w:u w:val="single"/>
    </w:rPr>
  </w:style>
  <w:style w:type="character" w:styleId="Referenciaintensa">
    <w:name w:val="Intense Reference"/>
    <w:basedOn w:val="Fuentedeprrafopredeter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/>
    <w:rsid w:val="00FC693F"/>
    <w:rPr>
      <w:b/>
      <w:bCs/>
      <w:smallCaps/>
      <w:spacing w:val="5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FC693F"/>
    <w:pPr>
      <w:outlineLvl w:val="9"/>
    </w:pPr>
  </w:style>
  <w:style w:type="table" w:styleId="Tablaconcuadrcula">
    <w:name w:val="Table Grid"/>
    <w:basedOn w:val="Tabla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">
    <w:name w:val="Light Shading"/>
    <w:basedOn w:val="Tabla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doclaro-nfasis1">
    <w:name w:val="Light Shading Accent 1"/>
    <w:basedOn w:val="Tabla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Sombreadoclaro-nfasis2">
    <w:name w:val="Light Shading Accent 2"/>
    <w:basedOn w:val="Tabla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Sombreadoclaro-nfasis3">
    <w:name w:val="Light Shading Accent 3"/>
    <w:basedOn w:val="Tabla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ombreadoclaro-nfasis4">
    <w:name w:val="Light Shading Accent 4"/>
    <w:basedOn w:val="Tabla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Sombreadoclaro-nfasis5">
    <w:name w:val="Light Shading Accent 5"/>
    <w:basedOn w:val="Tabla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ombreadoclaro-nfasis6">
    <w:name w:val="Light Shading Accent 6"/>
    <w:basedOn w:val="Tabla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staclara">
    <w:name w:val="Light List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1">
    <w:name w:val="Light List Accent 1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staclara-nfasis2">
    <w:name w:val="Light List Accent 2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staclara-nfasis3">
    <w:name w:val="Light List Accent 3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staclara-nfasis4">
    <w:name w:val="Light List Accent 4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staclara-nfasis5">
    <w:name w:val="Light List Accent 5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staclara-nfasis6">
    <w:name w:val="Light List Accent 6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Cuadrculaclara">
    <w:name w:val="Light Grid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Cuadrculaclara-nfasis1">
    <w:name w:val="Light Grid Accent 1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Cuadrculaclara-nfasis2">
    <w:name w:val="Light Grid Accent 2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Cuadrculaclara-nfasis3">
    <w:name w:val="Light Grid Accent 3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Cuadrculaclara-nfasis4">
    <w:name w:val="Light Grid Accent 4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Cuadrculaclara-nfasis5">
    <w:name w:val="Light Grid Accent 5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Cuadrculaclara-nfasis6">
    <w:name w:val="Light Grid Accent 6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ombreadomedio1">
    <w:name w:val="Medium Shading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1">
    <w:name w:val="Medium Shading 1 Accent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2">
    <w:name w:val="Medium Shading 1 Accent 2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3">
    <w:name w:val="Medium Shading 1 Accent 3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4">
    <w:name w:val="Medium Shading 1 Accent 4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5">
    <w:name w:val="Medium Shading 1 Accent 5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6">
    <w:name w:val="Medium Shading 1 Accent 6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2">
    <w:name w:val="Medium Shading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1">
    <w:name w:val="Medium Shading 2 Accent 1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2">
    <w:name w:val="Medium Shading 2 Accent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3">
    <w:name w:val="Medium Shading 2 Accent 3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4">
    <w:name w:val="Medium Shading 2 Accent 4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5">
    <w:name w:val="Medium Shading 2 Accent 5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6">
    <w:name w:val="Medium Shading 2 Accent 6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Listamedia1">
    <w:name w:val="Medium Lis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edia1-nfasis1">
    <w:name w:val="Medium List 1 Accen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Listamedia1-nfasis2">
    <w:name w:val="Medium List 1 Accent 2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Listamedia1-nfasis3">
    <w:name w:val="Medium List 1 Accent 3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Listamedia1-nfasis4">
    <w:name w:val="Medium List 1 Accent 4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Listamedia1-nfasis5">
    <w:name w:val="Medium List 1 Accent 5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Listamedia1-nfasis6">
    <w:name w:val="Medium List 1 Accent 6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Listamedia2">
    <w:name w:val="Medium Lis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1">
    <w:name w:val="Medium List 2 Accent 1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2">
    <w:name w:val="Medium List 2 Accen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3">
    <w:name w:val="Medium List 2 Accent 3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4">
    <w:name w:val="Medium List 2 Accent 4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5">
    <w:name w:val="Medium List 2 Accent 5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6">
    <w:name w:val="Medium List 2 Accent 6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Cuadrculamedia1">
    <w:name w:val="Medium Grid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media1-nfasis1">
    <w:name w:val="Medium Grid 1 Accent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media1-nfasis2">
    <w:name w:val="Medium Grid 1 Accent 2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media1-nfasis3">
    <w:name w:val="Medium Grid 1 Accent 3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media1-nfasis4">
    <w:name w:val="Medium Grid 1 Accent 4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media1-nfasis5">
    <w:name w:val="Medium Grid 1 Accent 5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media1-nfasis6">
    <w:name w:val="Medium Grid 1 Accent 6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Cuadrculamedia2">
    <w:name w:val="Medium Grid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1">
    <w:name w:val="Medium Grid 2 Accent 1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2">
    <w:name w:val="Medium Grid 2 Accent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3">
    <w:name w:val="Medium Grid 2 Accent 3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4">
    <w:name w:val="Medium Grid 2 Accent 4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5">
    <w:name w:val="Medium Grid 2 Accent 5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6">
    <w:name w:val="Medium Grid 2 Accent 6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3">
    <w:name w:val="Medium Grid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Cuadrculamedia3-nfasis1">
    <w:name w:val="Medium Grid 3 Accent 1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Cuadrculamedia3-nfasis2">
    <w:name w:val="Medium Grid 3 Accent 2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Cuadrculamedia3-nfasis3">
    <w:name w:val="Medium Grid 3 Accent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Cuadrculamedia3-nfasis4">
    <w:name w:val="Medium Grid 3 Accent 4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Cuadrculamedia3-nfasis5">
    <w:name w:val="Medium Grid 3 Accent 5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Cuadrculamedia3-nfasis6">
    <w:name w:val="Medium Grid 3 Accent 6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Listaoscura">
    <w:name w:val="Dark List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oscura-nfasis1">
    <w:name w:val="Dark List Accent 1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Listaoscura-nfasis2">
    <w:name w:val="Dark List Accent 2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Listaoscura-nfasis3">
    <w:name w:val="Dark List Accent 3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Listaoscura-nfasis4">
    <w:name w:val="Dark List Accent 4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Listaoscura-nfasis5">
    <w:name w:val="Dark List Accent 5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Listaoscura-nfasis6">
    <w:name w:val="Dark List Accent 6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Sombreadovistoso">
    <w:name w:val="Colorful Shading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1">
    <w:name w:val="Colorful Shading Accent 1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2">
    <w:name w:val="Colorful Shading Accent 2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3">
    <w:name w:val="Colorful Shading Accent 3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Sombreadovistoso-nfasis4">
    <w:name w:val="Colorful Shading Accent 4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5">
    <w:name w:val="Colorful Shading Accent 5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6">
    <w:name w:val="Colorful Shading Accent 6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avistosa">
    <w:name w:val="Colorful List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vistosa-nfasis1">
    <w:name w:val="Colorful List Accent 1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Listavistosa-nfasis2">
    <w:name w:val="Colorful List Accent 2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Listavistosa-nfasis3">
    <w:name w:val="Colorful List Accent 3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Listavistosa-nfasis4">
    <w:name w:val="Colorful List Accent 4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Listavistosa-nfasis5">
    <w:name w:val="Colorful List Accent 5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Listavistosa-nfasis6">
    <w:name w:val="Colorful List Accent 6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uadrculavistosa">
    <w:name w:val="Colorful Grid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vistosa-nfasis1">
    <w:name w:val="Colorful Grid Accent 1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vistosa-nfasis2">
    <w:name w:val="Colorful Grid Accent 2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vistosa-nfasis3">
    <w:name w:val="Colorful Grid Accent 3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vistosa-nfasis4">
    <w:name w:val="Colorful Grid Accent 4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vistosa-nfasis5">
    <w:name w:val="Colorful Grid Accent 5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vistosa-nfasis6">
    <w:name w:val="Colorful Grid Accent 6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FormNote">
    <w:name w:val="Form Note"/>
    <w:pPr>
      <w:spacing w:after="60"/>
    </w:pPr>
    <w:rPr>
      <w:rFonts w:ascii="Arial" w:hAnsi="Arial"/>
      <w:color w:val="4B5563"/>
      <w:sz w:val="16"/>
    </w:rPr>
  </w:style>
  <w:style w:type="paragraph" w:styleId="NormalWeb">
    <w:name w:val="Normal (Web)"/>
    <w:basedOn w:val="Normal"/>
    <w:uiPriority w:val="99"/>
    <w:semiHidden/>
    <w:unhideWhenUsed/>
    <w:rsid w:val="00AD6502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24"/>
      <w:szCs w:val="24"/>
      <w:lang w:val="es-MX"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547</Words>
  <Characters>3014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3554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Gabriela Miranda</cp:lastModifiedBy>
  <cp:revision>9</cp:revision>
  <dcterms:created xsi:type="dcterms:W3CDTF">2026-09-04T22:13:00Z</dcterms:created>
  <dcterms:modified xsi:type="dcterms:W3CDTF">2026-09-09T16:27:00Z</dcterms:modified>
  <cp:category/>
</cp:coreProperties>
</file>